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F312C1" w:rsidP="0064530C">
      <w:pPr>
        <w:jc w:val="center"/>
        <w:rPr>
          <w:bCs/>
        </w:rPr>
      </w:pPr>
      <w:r>
        <w:rPr>
          <w:bCs/>
        </w:rPr>
        <w:t>000000</w:t>
      </w:r>
      <w:r w:rsidR="0064530C">
        <w:rPr>
          <w:bCs/>
        </w:rPr>
        <w:t xml:space="preserve">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BD5675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AA6793">
        <w:rPr>
          <w:bCs/>
        </w:rPr>
        <w:t>2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F513FE">
        <w:rPr>
          <w:bCs/>
        </w:rPr>
        <w:t>5</w:t>
      </w:r>
      <w:r>
        <w:rPr>
          <w:bCs/>
        </w:rPr>
        <w:t xml:space="preserve"> «</w:t>
      </w:r>
      <w:r w:rsidR="00AA6793">
        <w:rPr>
          <w:bCs/>
        </w:rPr>
        <w:t xml:space="preserve">Об утверждении  административного регламента </w:t>
      </w:r>
      <w:r w:rsidR="00AA6793" w:rsidRPr="003F0B23">
        <w:rPr>
          <w:bCs/>
        </w:rPr>
        <w:t xml:space="preserve">предоставления </w:t>
      </w:r>
      <w:r w:rsidR="00AA6793" w:rsidRPr="007F2602">
        <w:rPr>
          <w:bCs/>
        </w:rPr>
        <w:t xml:space="preserve">муниципальной услуги </w:t>
      </w:r>
      <w:r w:rsidR="00F513FE" w:rsidRPr="00F513FE">
        <w:rPr>
          <w:bCs/>
        </w:rPr>
        <w:t>по заключению договора социального найма с гражданами, осуществившими обмен муниципальными жилыми помещениями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D566DB" w:rsidRDefault="00A93858" w:rsidP="00D566DB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62202B">
        <w:t xml:space="preserve"> </w:t>
      </w:r>
      <w:r w:rsidR="00D566DB">
        <w:t>администрация Палецкого сельсовета Баганского района Новосибирской области,</w:t>
      </w:r>
    </w:p>
    <w:p w:rsidR="008536BF" w:rsidRDefault="004A0A7A" w:rsidP="00D566DB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D566DB" w:rsidP="00D566DB">
      <w:pPr>
        <w:ind w:firstLine="709"/>
        <w:jc w:val="both"/>
      </w:pPr>
      <w:r>
        <w:t>1.</w:t>
      </w:r>
      <w:r w:rsidR="00EA5ABC">
        <w:t>Внести в</w:t>
      </w:r>
      <w:r w:rsidR="005B4765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5B4765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AA6793">
        <w:rPr>
          <w:bCs/>
        </w:rPr>
        <w:t>2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F513FE">
        <w:rPr>
          <w:bCs/>
        </w:rPr>
        <w:t>5</w:t>
      </w:r>
      <w:r w:rsidR="007A35F1">
        <w:rPr>
          <w:bCs/>
        </w:rPr>
        <w:t xml:space="preserve"> «</w:t>
      </w:r>
      <w:r w:rsidR="00D21F91">
        <w:rPr>
          <w:bCs/>
        </w:rPr>
        <w:t xml:space="preserve">Об утверждении  административного регламента </w:t>
      </w:r>
      <w:r w:rsidR="00D21F91" w:rsidRPr="003F0B23">
        <w:rPr>
          <w:bCs/>
        </w:rPr>
        <w:t xml:space="preserve">предоставления </w:t>
      </w:r>
      <w:r w:rsidR="00D21F91" w:rsidRPr="007F2602">
        <w:rPr>
          <w:bCs/>
        </w:rPr>
        <w:t xml:space="preserve">муниципальной услуги </w:t>
      </w:r>
      <w:r w:rsidR="00F513FE" w:rsidRPr="00F513FE">
        <w:rPr>
          <w:bCs/>
        </w:rPr>
        <w:t>по заключению договора социального найма с гражданами, осуществившими обмен муниципальными жилыми помещениями</w:t>
      </w:r>
      <w:r w:rsidR="00EA5ABC">
        <w:t>»</w:t>
      </w:r>
      <w:r w:rsidR="008348EC">
        <w:t xml:space="preserve"> следующие </w:t>
      </w:r>
      <w:r w:rsidR="00780721">
        <w:t>изменения:</w:t>
      </w:r>
    </w:p>
    <w:p w:rsidR="00E73C4D" w:rsidRDefault="00342D66" w:rsidP="00E73C4D">
      <w:pPr>
        <w:ind w:firstLine="709"/>
        <w:jc w:val="both"/>
      </w:pPr>
      <w:r>
        <w:rPr>
          <w:bCs/>
        </w:rPr>
        <w:t xml:space="preserve">1.1. </w:t>
      </w:r>
      <w:r w:rsidR="00E73C4D">
        <w:rPr>
          <w:szCs w:val="21"/>
        </w:rPr>
        <w:t>П</w:t>
      </w:r>
      <w:r w:rsidR="005B4765">
        <w:rPr>
          <w:szCs w:val="21"/>
        </w:rPr>
        <w:t>одп</w:t>
      </w:r>
      <w:r w:rsidR="00E73C4D">
        <w:rPr>
          <w:szCs w:val="21"/>
        </w:rPr>
        <w:t>ункт 2.4.1. изложить в  следующей редакции:</w:t>
      </w:r>
    </w:p>
    <w:p w:rsidR="00E73C4D" w:rsidRPr="00E92D61" w:rsidRDefault="00E73C4D" w:rsidP="00A818D0">
      <w:pPr>
        <w:ind w:firstLine="540"/>
        <w:jc w:val="both"/>
      </w:pPr>
      <w:r>
        <w:t>«</w:t>
      </w:r>
      <w:r w:rsidRPr="00E92D61">
        <w:t>Общий срок принятия решения о предоставлении муниципальной</w:t>
      </w:r>
      <w:r w:rsidR="004A4C4A">
        <w:t xml:space="preserve"> </w:t>
      </w:r>
      <w:r w:rsidRPr="00E92D61">
        <w:t xml:space="preserve">услуги составляет </w:t>
      </w:r>
      <w:r w:rsidR="00A818D0" w:rsidRPr="00A818D0">
        <w:t>1</w:t>
      </w:r>
      <w:r w:rsidR="00A818D0" w:rsidRPr="00A818D0">
        <w:rPr>
          <w:color w:val="auto"/>
        </w:rPr>
        <w:t>0 рабочих дней со дня регистрации заявления и документов</w:t>
      </w:r>
      <w:r w:rsidR="004A4C4A">
        <w:t>»</w:t>
      </w:r>
      <w:r w:rsidR="00662FB4">
        <w:t>.</w:t>
      </w:r>
    </w:p>
    <w:p w:rsidR="00342D66" w:rsidRDefault="00DD6EE8" w:rsidP="00342D66">
      <w:pPr>
        <w:ind w:firstLine="709"/>
        <w:jc w:val="both"/>
      </w:pPr>
      <w:r>
        <w:rPr>
          <w:szCs w:val="21"/>
        </w:rPr>
        <w:t xml:space="preserve">1.2. </w:t>
      </w:r>
      <w:r w:rsidR="004A4C4A">
        <w:rPr>
          <w:szCs w:val="21"/>
        </w:rPr>
        <w:t>П</w:t>
      </w:r>
      <w:r w:rsidR="005B4765">
        <w:rPr>
          <w:szCs w:val="21"/>
        </w:rPr>
        <w:t>одп</w:t>
      </w:r>
      <w:r w:rsidR="004A4C4A">
        <w:rPr>
          <w:szCs w:val="21"/>
        </w:rPr>
        <w:t>ункт 2.4.3</w:t>
      </w:r>
      <w:r w:rsidR="005B4765">
        <w:rPr>
          <w:szCs w:val="21"/>
        </w:rPr>
        <w:t>. изложить в  следующей редакции</w:t>
      </w:r>
      <w:r w:rsidR="00342D66">
        <w:rPr>
          <w:szCs w:val="21"/>
        </w:rPr>
        <w:t>:</w:t>
      </w:r>
    </w:p>
    <w:p w:rsidR="00342D66" w:rsidRDefault="004A4C4A" w:rsidP="00342D66">
      <w:pPr>
        <w:ind w:firstLine="709"/>
        <w:jc w:val="both"/>
      </w:pPr>
      <w:r>
        <w:t>«</w:t>
      </w:r>
      <w:r w:rsidR="00A818D0">
        <w:t>П</w:t>
      </w:r>
      <w:r>
        <w:t>риостановление принятия решения о предоставлении муниципальной услуги не предусмотрено</w:t>
      </w:r>
      <w:r w:rsidR="00342D66">
        <w:t>».</w:t>
      </w:r>
      <w:bookmarkStart w:id="0" w:name="_GoBack"/>
      <w:bookmarkEnd w:id="0"/>
    </w:p>
    <w:p w:rsidR="0064530C" w:rsidRDefault="001856E5" w:rsidP="00D566DB">
      <w:pPr>
        <w:ind w:firstLine="709"/>
        <w:jc w:val="both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  <w:r w:rsidR="0064530C">
        <w:t>местного самоуправления Палецкого сельсовета</w:t>
      </w:r>
      <w:r w:rsidR="00536E54">
        <w:t>» и разместить на официальном сайте администрации Палецкого сельсовета Баганского района Новосибирской области</w:t>
      </w:r>
      <w:r w:rsidR="00F3369C">
        <w:t xml:space="preserve">. </w:t>
      </w:r>
    </w:p>
    <w:p w:rsidR="00D566DB" w:rsidRDefault="00D566DB" w:rsidP="00D566DB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D566DB">
      <w:pPr>
        <w:ind w:firstLine="709"/>
        <w:jc w:val="both"/>
      </w:pPr>
    </w:p>
    <w:p w:rsidR="005B4765" w:rsidRDefault="005B4765" w:rsidP="00D566DB">
      <w:pPr>
        <w:ind w:firstLine="709"/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5B4765">
        <w:t xml:space="preserve"> </w:t>
      </w:r>
      <w:r>
        <w:t>сельсовета</w:t>
      </w:r>
    </w:p>
    <w:p w:rsidR="005B4765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333307">
        <w:tab/>
      </w:r>
      <w:r>
        <w:tab/>
        <w:t>В.И.Калач</w:t>
      </w:r>
    </w:p>
    <w:p w:rsidR="009B7C0C" w:rsidRDefault="009B7C0C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5B4765">
      <w:headerReference w:type="default" r:id="rId8"/>
      <w:headerReference w:type="first" r:id="rId9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01F" w:rsidRDefault="007A701F">
      <w:r>
        <w:separator/>
      </w:r>
    </w:p>
  </w:endnote>
  <w:endnote w:type="continuationSeparator" w:id="1">
    <w:p w:rsidR="007A701F" w:rsidRDefault="007A7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01F" w:rsidRDefault="007A701F">
      <w:r>
        <w:separator/>
      </w:r>
    </w:p>
  </w:footnote>
  <w:footnote w:type="continuationSeparator" w:id="1">
    <w:p w:rsidR="007A701F" w:rsidRDefault="007A70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71156"/>
      <w:docPartObj>
        <w:docPartGallery w:val="Page Numbers (Top of Page)"/>
        <w:docPartUnique/>
      </w:docPartObj>
    </w:sdtPr>
    <w:sdtContent>
      <w:p w:rsidR="00046ADC" w:rsidRDefault="00E22685">
        <w:pPr>
          <w:pStyle w:val="ac"/>
          <w:jc w:val="center"/>
        </w:pPr>
        <w:r w:rsidRPr="00D566DB">
          <w:rPr>
            <w:sz w:val="20"/>
            <w:szCs w:val="20"/>
          </w:rPr>
          <w:fldChar w:fldCharType="begin"/>
        </w:r>
        <w:r w:rsidR="005660F6" w:rsidRPr="00D566DB">
          <w:rPr>
            <w:sz w:val="20"/>
            <w:szCs w:val="20"/>
          </w:rPr>
          <w:instrText xml:space="preserve"> PAGE   \* MERGEFORMAT </w:instrText>
        </w:r>
        <w:r w:rsidRPr="00D566DB">
          <w:rPr>
            <w:sz w:val="20"/>
            <w:szCs w:val="20"/>
          </w:rPr>
          <w:fldChar w:fldCharType="separate"/>
        </w:r>
        <w:r w:rsidR="005B4765">
          <w:rPr>
            <w:noProof/>
            <w:sz w:val="20"/>
            <w:szCs w:val="20"/>
          </w:rPr>
          <w:t>2</w:t>
        </w:r>
        <w:r w:rsidRPr="00D566DB">
          <w:rPr>
            <w:sz w:val="20"/>
            <w:szCs w:val="20"/>
          </w:rPr>
          <w:fldChar w:fldCharType="end"/>
        </w:r>
      </w:p>
    </w:sdtContent>
  </w:sdt>
  <w:p w:rsidR="00046ADC" w:rsidRDefault="00046AD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2C1" w:rsidRDefault="00F312C1" w:rsidP="00F312C1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682F"/>
    <w:rsid w:val="00027413"/>
    <w:rsid w:val="00032FBD"/>
    <w:rsid w:val="00042578"/>
    <w:rsid w:val="00044371"/>
    <w:rsid w:val="00046ADC"/>
    <w:rsid w:val="00072A4B"/>
    <w:rsid w:val="0008509B"/>
    <w:rsid w:val="00090441"/>
    <w:rsid w:val="000917DE"/>
    <w:rsid w:val="00093EDA"/>
    <w:rsid w:val="00094AB8"/>
    <w:rsid w:val="00094F54"/>
    <w:rsid w:val="00097773"/>
    <w:rsid w:val="000A2F0C"/>
    <w:rsid w:val="000A7FBE"/>
    <w:rsid w:val="000B007A"/>
    <w:rsid w:val="000B68E9"/>
    <w:rsid w:val="000C0838"/>
    <w:rsid w:val="000C0A79"/>
    <w:rsid w:val="000C377F"/>
    <w:rsid w:val="000C4A04"/>
    <w:rsid w:val="000D1D1F"/>
    <w:rsid w:val="000D5228"/>
    <w:rsid w:val="000D6EE7"/>
    <w:rsid w:val="000F2957"/>
    <w:rsid w:val="000F7784"/>
    <w:rsid w:val="001031E8"/>
    <w:rsid w:val="001046D1"/>
    <w:rsid w:val="00120B21"/>
    <w:rsid w:val="00126777"/>
    <w:rsid w:val="001316C1"/>
    <w:rsid w:val="001425CB"/>
    <w:rsid w:val="00144460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3F9C"/>
    <w:rsid w:val="00205E4D"/>
    <w:rsid w:val="002068D7"/>
    <w:rsid w:val="00241E80"/>
    <w:rsid w:val="00253ADB"/>
    <w:rsid w:val="002550D2"/>
    <w:rsid w:val="00283A3A"/>
    <w:rsid w:val="00286BB6"/>
    <w:rsid w:val="00292466"/>
    <w:rsid w:val="00293130"/>
    <w:rsid w:val="00294241"/>
    <w:rsid w:val="002A2C7F"/>
    <w:rsid w:val="002B15D1"/>
    <w:rsid w:val="002C7C92"/>
    <w:rsid w:val="002D489F"/>
    <w:rsid w:val="002E67DF"/>
    <w:rsid w:val="002F02DD"/>
    <w:rsid w:val="002F1F91"/>
    <w:rsid w:val="00302D13"/>
    <w:rsid w:val="00304960"/>
    <w:rsid w:val="00306002"/>
    <w:rsid w:val="00324BAB"/>
    <w:rsid w:val="00332828"/>
    <w:rsid w:val="00333307"/>
    <w:rsid w:val="0033608B"/>
    <w:rsid w:val="00342D66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E350F"/>
    <w:rsid w:val="003F1B4F"/>
    <w:rsid w:val="003F66E6"/>
    <w:rsid w:val="00404C03"/>
    <w:rsid w:val="0044385B"/>
    <w:rsid w:val="00460081"/>
    <w:rsid w:val="004639AA"/>
    <w:rsid w:val="00470ACD"/>
    <w:rsid w:val="004750D8"/>
    <w:rsid w:val="00492839"/>
    <w:rsid w:val="004979A8"/>
    <w:rsid w:val="004A0A7A"/>
    <w:rsid w:val="004A4C4A"/>
    <w:rsid w:val="004A5F3F"/>
    <w:rsid w:val="004A6CB2"/>
    <w:rsid w:val="004B1FB1"/>
    <w:rsid w:val="004B2E6A"/>
    <w:rsid w:val="004B7249"/>
    <w:rsid w:val="004C38DA"/>
    <w:rsid w:val="004D4E03"/>
    <w:rsid w:val="004E122B"/>
    <w:rsid w:val="005005CA"/>
    <w:rsid w:val="005062D1"/>
    <w:rsid w:val="00507247"/>
    <w:rsid w:val="00511A32"/>
    <w:rsid w:val="005170EA"/>
    <w:rsid w:val="00517C67"/>
    <w:rsid w:val="005231AA"/>
    <w:rsid w:val="00524CD9"/>
    <w:rsid w:val="005325FE"/>
    <w:rsid w:val="00536E54"/>
    <w:rsid w:val="00543F41"/>
    <w:rsid w:val="0055013B"/>
    <w:rsid w:val="00563853"/>
    <w:rsid w:val="00564911"/>
    <w:rsid w:val="005660F6"/>
    <w:rsid w:val="005724BC"/>
    <w:rsid w:val="00573743"/>
    <w:rsid w:val="005852A8"/>
    <w:rsid w:val="005918A3"/>
    <w:rsid w:val="005A5592"/>
    <w:rsid w:val="005A6610"/>
    <w:rsid w:val="005B3C25"/>
    <w:rsid w:val="005B4765"/>
    <w:rsid w:val="005C77FB"/>
    <w:rsid w:val="005E5C1E"/>
    <w:rsid w:val="005E78FF"/>
    <w:rsid w:val="0061253D"/>
    <w:rsid w:val="00620506"/>
    <w:rsid w:val="00621675"/>
    <w:rsid w:val="0062202B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2FB4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775D"/>
    <w:rsid w:val="00704C39"/>
    <w:rsid w:val="00711C41"/>
    <w:rsid w:val="00725FF1"/>
    <w:rsid w:val="007274F7"/>
    <w:rsid w:val="007601DD"/>
    <w:rsid w:val="00780721"/>
    <w:rsid w:val="00797502"/>
    <w:rsid w:val="007A0834"/>
    <w:rsid w:val="007A35F1"/>
    <w:rsid w:val="007A701F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17026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A66C4"/>
    <w:rsid w:val="009B2215"/>
    <w:rsid w:val="009B7C0C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0348"/>
    <w:rsid w:val="00A6578C"/>
    <w:rsid w:val="00A73677"/>
    <w:rsid w:val="00A77B3E"/>
    <w:rsid w:val="00A818D0"/>
    <w:rsid w:val="00A819FA"/>
    <w:rsid w:val="00A93858"/>
    <w:rsid w:val="00A95660"/>
    <w:rsid w:val="00AA6793"/>
    <w:rsid w:val="00AB1CC4"/>
    <w:rsid w:val="00AB687B"/>
    <w:rsid w:val="00AB7BD0"/>
    <w:rsid w:val="00AD0CCC"/>
    <w:rsid w:val="00AE1E2D"/>
    <w:rsid w:val="00AE21FE"/>
    <w:rsid w:val="00AF7C3A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C7605"/>
    <w:rsid w:val="00BD5675"/>
    <w:rsid w:val="00BE2C9D"/>
    <w:rsid w:val="00BF1025"/>
    <w:rsid w:val="00C051E0"/>
    <w:rsid w:val="00C21054"/>
    <w:rsid w:val="00C305C6"/>
    <w:rsid w:val="00C55F92"/>
    <w:rsid w:val="00C725A7"/>
    <w:rsid w:val="00C72B6B"/>
    <w:rsid w:val="00C74D00"/>
    <w:rsid w:val="00C8004A"/>
    <w:rsid w:val="00C81567"/>
    <w:rsid w:val="00C90BCF"/>
    <w:rsid w:val="00C94D84"/>
    <w:rsid w:val="00CA4E51"/>
    <w:rsid w:val="00CC47DE"/>
    <w:rsid w:val="00CD0E97"/>
    <w:rsid w:val="00CD1D27"/>
    <w:rsid w:val="00CD4A9A"/>
    <w:rsid w:val="00CF1414"/>
    <w:rsid w:val="00CF48BC"/>
    <w:rsid w:val="00CF4FE4"/>
    <w:rsid w:val="00D06B5E"/>
    <w:rsid w:val="00D121D9"/>
    <w:rsid w:val="00D13F1E"/>
    <w:rsid w:val="00D21F91"/>
    <w:rsid w:val="00D22742"/>
    <w:rsid w:val="00D24E23"/>
    <w:rsid w:val="00D37CB4"/>
    <w:rsid w:val="00D47214"/>
    <w:rsid w:val="00D50164"/>
    <w:rsid w:val="00D519C7"/>
    <w:rsid w:val="00D566DB"/>
    <w:rsid w:val="00D63452"/>
    <w:rsid w:val="00D641F6"/>
    <w:rsid w:val="00D80127"/>
    <w:rsid w:val="00D8258D"/>
    <w:rsid w:val="00D84025"/>
    <w:rsid w:val="00D93B3F"/>
    <w:rsid w:val="00D94541"/>
    <w:rsid w:val="00DA1D71"/>
    <w:rsid w:val="00DD0C35"/>
    <w:rsid w:val="00DD3B29"/>
    <w:rsid w:val="00DD6EE8"/>
    <w:rsid w:val="00DE3DA5"/>
    <w:rsid w:val="00DF0251"/>
    <w:rsid w:val="00DF0709"/>
    <w:rsid w:val="00DF2AEB"/>
    <w:rsid w:val="00DF6035"/>
    <w:rsid w:val="00DF63A7"/>
    <w:rsid w:val="00E06B46"/>
    <w:rsid w:val="00E16487"/>
    <w:rsid w:val="00E17331"/>
    <w:rsid w:val="00E1777E"/>
    <w:rsid w:val="00E22685"/>
    <w:rsid w:val="00E22DFD"/>
    <w:rsid w:val="00E27005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3C4D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147A9"/>
    <w:rsid w:val="00F312C1"/>
    <w:rsid w:val="00F3369C"/>
    <w:rsid w:val="00F33E3B"/>
    <w:rsid w:val="00F41DE2"/>
    <w:rsid w:val="00F44641"/>
    <w:rsid w:val="00F513FE"/>
    <w:rsid w:val="00F53653"/>
    <w:rsid w:val="00F60575"/>
    <w:rsid w:val="00F67758"/>
    <w:rsid w:val="00F86E6E"/>
    <w:rsid w:val="00F90294"/>
    <w:rsid w:val="00F94909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046ADC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F48B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97F8A-FE59-451C-A74A-5592EB2F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8</cp:revision>
  <cp:lastPrinted>2021-08-02T03:41:00Z</cp:lastPrinted>
  <dcterms:created xsi:type="dcterms:W3CDTF">2021-07-26T07:42:00Z</dcterms:created>
  <dcterms:modified xsi:type="dcterms:W3CDTF">2021-08-03T04:21:00Z</dcterms:modified>
</cp:coreProperties>
</file>